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1467583" name="019ff110-cc74-7bf1-aa4c-d19fddd7f2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7144108" name="019ff110-cc74-7bf1-aa4c-d19fddd7f27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7388218" name="019ff110-e5b6-7817-8101-9795e4d10b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490003" name="019ff110-e5b6-7817-8101-9795e4d10b9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92561476" name="019ff112-6f44-77b0-b223-44400d361d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5153224" name="019ff112-6f44-77b0-b223-44400d361de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3650479" name="019ff112-d44e-7d2a-ac21-f4c938cdff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9198314" name="019ff112-d44e-7d2a-ac21-f4c938cdff8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098310539" name="019ff114-21ff-779f-a6e4-a7637c65db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5657095" name="019ff114-21ff-779f-a6e4-a7637c65dbb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3959344" name="019ff114-35f7-72ea-98ab-c344ffe2db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58622" name="019ff114-35f7-72ea-98ab-c344ffe2dbd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0689290" name="019ff116-ec27-7e72-bde9-f8c9c42729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1259494" name="019ff116-ec27-7e72-bde9-f8c9c42729b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9616435" name="019ff117-2539-7f18-a214-64dcce7c17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7468692" name="019ff117-2539-7f18-a214-64dcce7c176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EG-OG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7462291" name="019ff160-f96f-7a7f-a915-98c3f2f44ec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2829203" name="019ff160-f96f-7a7f-a915-98c3f2f44ec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1446746" name="019ff15f-b0eb-74fa-ae76-46f58c07cb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1139558" name="019ff15f-b0eb-74fa-ae76-46f58c07cbf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5034046" name="019ff164-1c8c-7ce3-88d9-25d8714d4b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3622944" name="019ff164-1c8c-7ce3-88d9-25d8714d4b9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9430824" name="019ff164-3af1-7c22-b440-d119fc9e29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4980846" name="019ff164-3af1-7c22-b440-d119fc9e298f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142464230" name="019ff16a-468d-7e6e-99d6-a803df0bf0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6954722" name="019ff16a-468d-7e6e-99d6-a803df0bf08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3855696" name="019ff16a-8e11-7802-9f0e-a403f6ae40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110772" name="019ff16a-8e11-7802-9f0e-a403f6ae402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22329929" name="019ff16b-b666-70e4-9e5f-e7570a28dd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5562860" name="019ff16b-b666-70e4-9e5f-e7570a28ddbf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431668649" name="019ff16c-1332-77c3-b7b2-a76a9a2b9d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1514866" name="019ff16c-1332-77c3-b7b2-a76a9a2b9d1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Gamperweg 5, Riken</w:t>
          </w:r>
        </w:p>
        <w:p>
          <w:pPr>
            <w:spacing w:before="0" w:after="0"/>
          </w:pPr>
          <w:r>
            <w:t>1138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